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7EB2C" w14:textId="079B1D69" w:rsidR="00062BA6" w:rsidRDefault="008E2038" w:rsidP="008E2038">
      <w:pPr>
        <w:pStyle w:val="Heading1"/>
        <w:jc w:val="center"/>
        <w:rPr>
          <w:u w:val="single"/>
        </w:rPr>
      </w:pPr>
      <w:r w:rsidRPr="008E2038">
        <w:rPr>
          <w:u w:val="single"/>
        </w:rPr>
        <w:t>Python Program Test-1</w:t>
      </w:r>
    </w:p>
    <w:p w14:paraId="76428D03" w14:textId="77777777" w:rsidR="008E2038" w:rsidRDefault="008E2038" w:rsidP="008E2038"/>
    <w:p w14:paraId="33C44B74" w14:textId="77777777" w:rsidR="008E2038" w:rsidRDefault="008E2038" w:rsidP="008E2038">
      <w:r>
        <w:t>Name:</w:t>
      </w:r>
    </w:p>
    <w:p w14:paraId="19479A62" w14:textId="5331ACF0" w:rsidR="008E2038" w:rsidRPr="008E2038" w:rsidRDefault="008E2038" w:rsidP="008E2038">
      <w:r>
        <w:t>Date:</w:t>
      </w:r>
    </w:p>
    <w:p w14:paraId="774582AA" w14:textId="77777777" w:rsidR="008E2038" w:rsidRDefault="008E2038">
      <w:pPr>
        <w:pStyle w:val="Heading2"/>
      </w:pPr>
    </w:p>
    <w:p w14:paraId="6C45C43C" w14:textId="0C8F79EF" w:rsidR="00062BA6" w:rsidRDefault="00000000">
      <w:pPr>
        <w:pStyle w:val="Heading2"/>
      </w:pPr>
      <w:r>
        <w:t>UNIT I – Python Basics</w:t>
      </w:r>
    </w:p>
    <w:p w14:paraId="4B86160D" w14:textId="09F8C264" w:rsidR="00062BA6" w:rsidRDefault="00000000" w:rsidP="005A735F">
      <w:pPr>
        <w:pStyle w:val="ListParagraph"/>
        <w:numPr>
          <w:ilvl w:val="0"/>
          <w:numId w:val="10"/>
        </w:numPr>
      </w:pPr>
      <w:r>
        <w:t>Define Python and list its features.</w:t>
      </w:r>
    </w:p>
    <w:p w14:paraId="78BD1C6F" w14:textId="329E31F9" w:rsidR="005A735F" w:rsidRDefault="005A735F" w:rsidP="005A735F">
      <w:r>
        <w:t>Program:</w:t>
      </w:r>
      <w:r>
        <w:br/>
      </w:r>
      <w:r>
        <w:br/>
        <w:t>Output:</w:t>
      </w:r>
      <w:r>
        <w:br/>
      </w:r>
    </w:p>
    <w:p w14:paraId="7208CC0F" w14:textId="77777777" w:rsidR="00062BA6" w:rsidRDefault="00000000">
      <w:r>
        <w:t>2. Explain Python keywords and identifiers.</w:t>
      </w:r>
    </w:p>
    <w:p w14:paraId="48796DB4" w14:textId="77777777" w:rsidR="008C3574" w:rsidRDefault="008C3574">
      <w:r>
        <w:t>Program:</w:t>
      </w:r>
      <w:r>
        <w:br/>
      </w:r>
      <w:r>
        <w:br/>
        <w:t>Output:</w:t>
      </w:r>
      <w:r>
        <w:br/>
      </w:r>
    </w:p>
    <w:p w14:paraId="56894566" w14:textId="33546A29" w:rsidR="00062BA6" w:rsidRDefault="00000000">
      <w:r>
        <w:t>3. What are data types in Python?</w:t>
      </w:r>
    </w:p>
    <w:p w14:paraId="525C0BD8" w14:textId="77777777" w:rsidR="008C3574" w:rsidRDefault="008C3574">
      <w:r>
        <w:t>Program:</w:t>
      </w:r>
      <w:r>
        <w:br/>
      </w:r>
      <w:r>
        <w:br/>
        <w:t>Output:</w:t>
      </w:r>
      <w:r>
        <w:br/>
      </w:r>
    </w:p>
    <w:p w14:paraId="6B382DE6" w14:textId="3FAC5C41" w:rsidR="00062BA6" w:rsidRDefault="00000000">
      <w:r>
        <w:t>4. Explain type conversion with examples.</w:t>
      </w:r>
    </w:p>
    <w:p w14:paraId="1AFEC21B" w14:textId="3A6942A7" w:rsidR="008C3574" w:rsidRDefault="008C3574">
      <w:r>
        <w:t>Program:</w:t>
      </w:r>
      <w:r>
        <w:br/>
      </w:r>
      <w:r>
        <w:br/>
        <w:t>Output:</w:t>
      </w:r>
      <w:r>
        <w:br/>
      </w:r>
    </w:p>
    <w:p w14:paraId="1CCBB1DE" w14:textId="77777777" w:rsidR="0016730A" w:rsidRDefault="0016730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6545B435" w14:textId="2FBDBB6B" w:rsidR="00062BA6" w:rsidRDefault="00000000">
      <w:pPr>
        <w:pStyle w:val="Heading2"/>
      </w:pPr>
      <w:r>
        <w:lastRenderedPageBreak/>
        <w:t>UNIT II – Conditionals &amp; Loops</w:t>
      </w:r>
    </w:p>
    <w:p w14:paraId="3E1F4592" w14:textId="79CE0699" w:rsidR="00062BA6" w:rsidRDefault="00000000" w:rsidP="001215BC">
      <w:pPr>
        <w:pStyle w:val="ListParagraph"/>
        <w:numPr>
          <w:ilvl w:val="0"/>
          <w:numId w:val="12"/>
        </w:numPr>
      </w:pPr>
      <w:r>
        <w:t>Explain if-</w:t>
      </w:r>
      <w:proofErr w:type="spellStart"/>
      <w:r>
        <w:t>elif</w:t>
      </w:r>
      <w:proofErr w:type="spellEnd"/>
      <w:r>
        <w:t>-else statement with syntax.</w:t>
      </w:r>
    </w:p>
    <w:p w14:paraId="41FF4A31" w14:textId="487228FB" w:rsidR="001215BC" w:rsidRDefault="001215BC" w:rsidP="001215BC">
      <w:r>
        <w:t>Program:</w:t>
      </w:r>
      <w:r>
        <w:br/>
      </w:r>
      <w:r>
        <w:br/>
        <w:t>Output:</w:t>
      </w:r>
      <w:r>
        <w:br/>
      </w:r>
    </w:p>
    <w:p w14:paraId="50BCD698" w14:textId="4E1A421B" w:rsidR="00062BA6" w:rsidRDefault="00000000" w:rsidP="001215BC">
      <w:pPr>
        <w:pStyle w:val="ListParagraph"/>
        <w:numPr>
          <w:ilvl w:val="0"/>
          <w:numId w:val="12"/>
        </w:numPr>
      </w:pPr>
      <w:r>
        <w:t>Write a program to check leap year.</w:t>
      </w:r>
    </w:p>
    <w:p w14:paraId="3D284CE2" w14:textId="4D580D3D" w:rsidR="001215BC" w:rsidRDefault="001215BC" w:rsidP="001215BC">
      <w:r>
        <w:t>Program:</w:t>
      </w:r>
      <w:r>
        <w:br/>
      </w:r>
      <w:r>
        <w:br/>
        <w:t>Output:</w:t>
      </w:r>
    </w:p>
    <w:p w14:paraId="7C754F26" w14:textId="77777777" w:rsidR="001215BC" w:rsidRDefault="001215BC"/>
    <w:p w14:paraId="778155EA" w14:textId="37F9927B" w:rsidR="00062BA6" w:rsidRDefault="00000000">
      <w:r>
        <w:t>3. Explain for loop and while loop.</w:t>
      </w:r>
    </w:p>
    <w:p w14:paraId="064B34A5" w14:textId="77777777" w:rsidR="001215BC" w:rsidRDefault="001215BC">
      <w:r>
        <w:t>Program:</w:t>
      </w:r>
      <w:r>
        <w:br/>
      </w:r>
      <w:r>
        <w:br/>
        <w:t>Output:</w:t>
      </w:r>
    </w:p>
    <w:p w14:paraId="489284B3" w14:textId="77777777" w:rsidR="001215BC" w:rsidRDefault="001215BC"/>
    <w:p w14:paraId="37C9E3E6" w14:textId="24FB4EF7" w:rsidR="00062BA6" w:rsidRDefault="00000000" w:rsidP="001215BC">
      <w:pPr>
        <w:pStyle w:val="ListParagraph"/>
        <w:numPr>
          <w:ilvl w:val="0"/>
          <w:numId w:val="12"/>
        </w:numPr>
      </w:pPr>
      <w:r>
        <w:t>Write a program using break and continue.</w:t>
      </w:r>
    </w:p>
    <w:p w14:paraId="7978A914" w14:textId="3FAD0855" w:rsidR="001215BC" w:rsidRDefault="001215BC" w:rsidP="001215BC">
      <w:r>
        <w:t>Program:</w:t>
      </w:r>
      <w:r>
        <w:br/>
      </w:r>
      <w:r>
        <w:br/>
        <w:t>Output:</w:t>
      </w:r>
    </w:p>
    <w:p w14:paraId="62598BC3" w14:textId="77777777" w:rsidR="001215BC" w:rsidRDefault="001215BC">
      <w:pPr>
        <w:pStyle w:val="Heading2"/>
      </w:pPr>
    </w:p>
    <w:p w14:paraId="5738CBFD" w14:textId="4D735BC1" w:rsidR="00062BA6" w:rsidRDefault="00000000">
      <w:pPr>
        <w:pStyle w:val="Heading2"/>
      </w:pPr>
      <w:r>
        <w:t>UNIT III – Strings &amp; Functions</w:t>
      </w:r>
    </w:p>
    <w:p w14:paraId="419E0B28" w14:textId="77777777" w:rsidR="001215BC" w:rsidRDefault="001215BC"/>
    <w:p w14:paraId="38F69628" w14:textId="20539594" w:rsidR="00062BA6" w:rsidRDefault="00000000">
      <w:r>
        <w:t>1. Explain string operations in Python.</w:t>
      </w:r>
    </w:p>
    <w:p w14:paraId="5996FEF0" w14:textId="77777777" w:rsidR="001215BC" w:rsidRDefault="001215BC">
      <w:r>
        <w:t>Program:</w:t>
      </w:r>
      <w:r>
        <w:br/>
      </w:r>
      <w:r>
        <w:br/>
        <w:t>Output:</w:t>
      </w:r>
    </w:p>
    <w:p w14:paraId="11F6AA46" w14:textId="77777777" w:rsidR="001215BC" w:rsidRDefault="001215BC"/>
    <w:p w14:paraId="66EB4FED" w14:textId="10BF323B" w:rsidR="00062BA6" w:rsidRDefault="00000000">
      <w:r>
        <w:t>2. Write a program to reverse a string.</w:t>
      </w:r>
    </w:p>
    <w:p w14:paraId="210B4F5C" w14:textId="77777777" w:rsidR="001215BC" w:rsidRDefault="001215BC">
      <w:r>
        <w:t>Program:</w:t>
      </w:r>
      <w:r>
        <w:br/>
      </w:r>
      <w:r>
        <w:br/>
        <w:t>Output:</w:t>
      </w:r>
    </w:p>
    <w:p w14:paraId="22472FBE" w14:textId="77777777" w:rsidR="001215BC" w:rsidRDefault="001215BC"/>
    <w:p w14:paraId="6C66174E" w14:textId="49F049AC" w:rsidR="00062BA6" w:rsidRDefault="00000000">
      <w:r>
        <w:t>3. Define function and explain types of functions.</w:t>
      </w:r>
    </w:p>
    <w:p w14:paraId="1E67A0D9" w14:textId="08925A69" w:rsidR="001215BC" w:rsidRDefault="001215BC">
      <w:r>
        <w:t>Program:</w:t>
      </w:r>
      <w:r>
        <w:br/>
      </w:r>
      <w:r>
        <w:br/>
        <w:t>Output:</w:t>
      </w:r>
    </w:p>
    <w:p w14:paraId="2398EDDE" w14:textId="2F7C72E6" w:rsidR="00062BA6" w:rsidRDefault="00000000" w:rsidP="001215BC">
      <w:pPr>
        <w:pStyle w:val="ListParagraph"/>
        <w:numPr>
          <w:ilvl w:val="0"/>
          <w:numId w:val="12"/>
        </w:numPr>
      </w:pPr>
      <w:r>
        <w:t>Write a function to find factorial.</w:t>
      </w:r>
    </w:p>
    <w:p w14:paraId="1992CAD8" w14:textId="22527CD1" w:rsidR="001215BC" w:rsidRDefault="001215BC" w:rsidP="001215BC">
      <w:r>
        <w:t>Program:</w:t>
      </w:r>
      <w:r>
        <w:br/>
      </w:r>
      <w:r>
        <w:br/>
        <w:t>Output:</w:t>
      </w:r>
    </w:p>
    <w:p w14:paraId="19FBA4E6" w14:textId="77777777" w:rsidR="00FD3102" w:rsidRDefault="00FD3102">
      <w:pPr>
        <w:pStyle w:val="Heading2"/>
      </w:pPr>
    </w:p>
    <w:p w14:paraId="3CEA3218" w14:textId="54A6B1B1" w:rsidR="00062BA6" w:rsidRDefault="00000000">
      <w:pPr>
        <w:pStyle w:val="Heading2"/>
      </w:pPr>
      <w:r>
        <w:t>UNIT IV – File Handling</w:t>
      </w:r>
    </w:p>
    <w:p w14:paraId="0ADD922C" w14:textId="77777777" w:rsidR="00FD3102" w:rsidRDefault="00FD3102"/>
    <w:p w14:paraId="7F909164" w14:textId="65F1DDF9" w:rsidR="00062BA6" w:rsidRDefault="00000000">
      <w:r>
        <w:t>1. Explain file handling in Python.</w:t>
      </w:r>
    </w:p>
    <w:p w14:paraId="7508EFB2" w14:textId="77777777" w:rsidR="00FD3102" w:rsidRDefault="00FD3102">
      <w:r>
        <w:t>Program:</w:t>
      </w:r>
      <w:r>
        <w:br/>
      </w:r>
      <w:r>
        <w:br/>
        <w:t>Output:</w:t>
      </w:r>
    </w:p>
    <w:p w14:paraId="298D99B6" w14:textId="77777777" w:rsidR="00FD3102" w:rsidRDefault="00FD3102"/>
    <w:p w14:paraId="68269EE3" w14:textId="72E07FA4" w:rsidR="00062BA6" w:rsidRDefault="00000000">
      <w:r>
        <w:t>2. Write a program to read a file line by line.</w:t>
      </w:r>
    </w:p>
    <w:p w14:paraId="5232E8B9" w14:textId="77777777" w:rsidR="00FD3102" w:rsidRDefault="00FD3102">
      <w:r>
        <w:t>Program:</w:t>
      </w:r>
      <w:r>
        <w:br/>
      </w:r>
      <w:r>
        <w:br/>
        <w:t>Output:</w:t>
      </w:r>
    </w:p>
    <w:p w14:paraId="375C7BD5" w14:textId="77777777" w:rsidR="00FD3102" w:rsidRDefault="00FD3102"/>
    <w:p w14:paraId="2CAA6A85" w14:textId="0616E504" w:rsidR="00062BA6" w:rsidRDefault="00000000">
      <w:r>
        <w:t>3. Explain file modes.</w:t>
      </w:r>
    </w:p>
    <w:p w14:paraId="442EDBA5" w14:textId="77777777" w:rsidR="00FD3102" w:rsidRDefault="00FD3102">
      <w:r>
        <w:t>Program:</w:t>
      </w:r>
      <w:r>
        <w:br/>
      </w:r>
      <w:r>
        <w:br/>
        <w:t>Output:</w:t>
      </w:r>
    </w:p>
    <w:p w14:paraId="13526ADB" w14:textId="77777777" w:rsidR="00FD3102" w:rsidRDefault="00FD3102"/>
    <w:p w14:paraId="20C5340E" w14:textId="0171E7AD" w:rsidR="00062BA6" w:rsidRDefault="00000000" w:rsidP="00FD3102">
      <w:pPr>
        <w:pStyle w:val="ListParagraph"/>
        <w:numPr>
          <w:ilvl w:val="0"/>
          <w:numId w:val="12"/>
        </w:numPr>
      </w:pPr>
      <w:r>
        <w:t>Write a program to count words in a file.</w:t>
      </w:r>
    </w:p>
    <w:p w14:paraId="554CE173" w14:textId="0D81967F" w:rsidR="00FD3102" w:rsidRDefault="00FD3102" w:rsidP="00FD3102">
      <w:r>
        <w:t>Program:</w:t>
      </w:r>
      <w:r>
        <w:br/>
      </w:r>
      <w:r>
        <w:br/>
        <w:t>Output:</w:t>
      </w:r>
    </w:p>
    <w:p w14:paraId="5E6830FF" w14:textId="77777777" w:rsidR="00FD3102" w:rsidRDefault="00FD3102" w:rsidP="00FD3102"/>
    <w:p w14:paraId="486AB85B" w14:textId="77777777" w:rsidR="00062BA6" w:rsidRDefault="00000000">
      <w:pPr>
        <w:pStyle w:val="Heading2"/>
      </w:pPr>
      <w:r>
        <w:t>UNIT V – Regular Expressions</w:t>
      </w:r>
    </w:p>
    <w:p w14:paraId="412F4889" w14:textId="77777777" w:rsidR="00062BA6" w:rsidRDefault="00000000">
      <w:r>
        <w:t>1. Define regular expression.</w:t>
      </w:r>
    </w:p>
    <w:p w14:paraId="627346CA" w14:textId="77777777" w:rsidR="00FD3102" w:rsidRDefault="00FD3102">
      <w:r>
        <w:t>Program:</w:t>
      </w:r>
      <w:r>
        <w:br/>
      </w:r>
      <w:r>
        <w:br/>
        <w:t>Output:</w:t>
      </w:r>
    </w:p>
    <w:p w14:paraId="03D9BABE" w14:textId="77777777" w:rsidR="00FD3102" w:rsidRDefault="00FD3102"/>
    <w:p w14:paraId="4DFE8291" w14:textId="7B6F9CA7" w:rsidR="00062BA6" w:rsidRDefault="00000000">
      <w:r>
        <w:t xml:space="preserve">2. Explain </w:t>
      </w:r>
      <w:proofErr w:type="gramStart"/>
      <w:r>
        <w:t>match(</w:t>
      </w:r>
      <w:proofErr w:type="gramEnd"/>
      <w:r>
        <w:t xml:space="preserve">), </w:t>
      </w:r>
      <w:proofErr w:type="gramStart"/>
      <w:r>
        <w:t>search(</w:t>
      </w:r>
      <w:proofErr w:type="gramEnd"/>
      <w:r>
        <w:t xml:space="preserve">), and </w:t>
      </w:r>
      <w:proofErr w:type="spellStart"/>
      <w:proofErr w:type="gramStart"/>
      <w:r>
        <w:t>findall</w:t>
      </w:r>
      <w:proofErr w:type="spellEnd"/>
      <w:r>
        <w:t>(</w:t>
      </w:r>
      <w:proofErr w:type="gramEnd"/>
      <w:r>
        <w:t>).</w:t>
      </w:r>
    </w:p>
    <w:p w14:paraId="3945D73F" w14:textId="77777777" w:rsidR="00FD3102" w:rsidRDefault="00FD3102">
      <w:r>
        <w:t>Program:</w:t>
      </w:r>
      <w:r>
        <w:br/>
      </w:r>
      <w:r>
        <w:br/>
        <w:t>Output:</w:t>
      </w:r>
    </w:p>
    <w:p w14:paraId="31C5C2A2" w14:textId="77777777" w:rsidR="00FD3102" w:rsidRDefault="00FD3102"/>
    <w:p w14:paraId="37E3C380" w14:textId="475F6580" w:rsidR="00062BA6" w:rsidRDefault="00000000">
      <w:r>
        <w:t>3. Write a regex to validate email ID.</w:t>
      </w:r>
    </w:p>
    <w:p w14:paraId="3781AB71" w14:textId="77777777" w:rsidR="00FD3102" w:rsidRDefault="00FD3102">
      <w:r>
        <w:t>Program:</w:t>
      </w:r>
      <w:r>
        <w:br/>
      </w:r>
      <w:r>
        <w:br/>
        <w:t>Output:</w:t>
      </w:r>
    </w:p>
    <w:p w14:paraId="472ED6F2" w14:textId="77777777" w:rsidR="00FD3102" w:rsidRDefault="00FD3102"/>
    <w:p w14:paraId="37CFE2A3" w14:textId="049AF17C" w:rsidR="00062BA6" w:rsidRDefault="00000000">
      <w:r>
        <w:t>4. Write a program to extract numbers using regex.</w:t>
      </w:r>
    </w:p>
    <w:p w14:paraId="6971FD01" w14:textId="55040B12" w:rsidR="00FD3102" w:rsidRDefault="00FD3102">
      <w:r>
        <w:t>Program:</w:t>
      </w:r>
      <w:r>
        <w:br/>
      </w:r>
      <w:r>
        <w:br/>
        <w:t>Output:</w:t>
      </w:r>
    </w:p>
    <w:p w14:paraId="2F310148" w14:textId="77777777" w:rsidR="00FD3102" w:rsidRDefault="00FD3102"/>
    <w:p w14:paraId="3D365896" w14:textId="77777777" w:rsidR="00062BA6" w:rsidRDefault="00000000">
      <w:pPr>
        <w:pStyle w:val="Heading2"/>
      </w:pPr>
      <w:r>
        <w:t>LAB / PRACTICAL QUESTIONS</w:t>
      </w:r>
    </w:p>
    <w:p w14:paraId="68F1565F" w14:textId="77777777" w:rsidR="00062BA6" w:rsidRDefault="00000000">
      <w:r>
        <w:t>1. Check whether a number is even or odd.</w:t>
      </w:r>
    </w:p>
    <w:p w14:paraId="6FD5E0EF" w14:textId="7B24084C" w:rsidR="00FD3102" w:rsidRDefault="00FD3102">
      <w:r>
        <w:t>Program:</w:t>
      </w:r>
      <w:r>
        <w:br/>
      </w:r>
      <w:r>
        <w:br/>
        <w:t>Output:</w:t>
      </w:r>
    </w:p>
    <w:p w14:paraId="01F1DC40" w14:textId="77777777" w:rsidR="00FD3102" w:rsidRDefault="00FD3102"/>
    <w:p w14:paraId="0D8B5939" w14:textId="77777777" w:rsidR="00062BA6" w:rsidRDefault="00000000">
      <w:r>
        <w:t>2. Find factorial of a number using loop.</w:t>
      </w:r>
    </w:p>
    <w:p w14:paraId="1D3D95E0" w14:textId="77777777" w:rsidR="00FD3102" w:rsidRDefault="00FD3102">
      <w:r>
        <w:lastRenderedPageBreak/>
        <w:t>Program:</w:t>
      </w:r>
      <w:r>
        <w:br/>
      </w:r>
      <w:r>
        <w:br/>
        <w:t>Output:</w:t>
      </w:r>
    </w:p>
    <w:p w14:paraId="70BCCA5F" w14:textId="77777777" w:rsidR="00FD3102" w:rsidRDefault="00FD3102"/>
    <w:p w14:paraId="35EAA9F6" w14:textId="5EAB67DF" w:rsidR="00062BA6" w:rsidRDefault="00000000">
      <w:r>
        <w:t>3. Generate Fibonacci series.</w:t>
      </w:r>
    </w:p>
    <w:p w14:paraId="1AD2FE56" w14:textId="37797A66" w:rsidR="00FD3102" w:rsidRDefault="00FD3102">
      <w:r>
        <w:t>Program:</w:t>
      </w:r>
      <w:r>
        <w:br/>
      </w:r>
      <w:r>
        <w:br/>
        <w:t>Output:</w:t>
      </w:r>
    </w:p>
    <w:p w14:paraId="06EAC50E" w14:textId="77777777" w:rsidR="00FD3102" w:rsidRDefault="00FD3102"/>
    <w:p w14:paraId="06871C6F" w14:textId="5C140403" w:rsidR="00062BA6" w:rsidRDefault="00000000">
      <w:r>
        <w:t>4. Reverse a string.</w:t>
      </w:r>
    </w:p>
    <w:p w14:paraId="0AC24391" w14:textId="77777777" w:rsidR="00FD3102" w:rsidRDefault="00FD3102">
      <w:r>
        <w:t>Program:</w:t>
      </w:r>
      <w:r>
        <w:br/>
      </w:r>
      <w:r>
        <w:br/>
        <w:t>Output:</w:t>
      </w:r>
    </w:p>
    <w:p w14:paraId="6EFFEE2A" w14:textId="77777777" w:rsidR="00FD3102" w:rsidRDefault="00FD3102"/>
    <w:p w14:paraId="085A8E8B" w14:textId="59A6CC7E" w:rsidR="00062BA6" w:rsidRDefault="00000000">
      <w:r>
        <w:t>5. Check prime number using function.</w:t>
      </w:r>
    </w:p>
    <w:p w14:paraId="2D4587A5" w14:textId="77777777" w:rsidR="00FD3102" w:rsidRDefault="00FD3102">
      <w:r>
        <w:t>Program:</w:t>
      </w:r>
      <w:r>
        <w:br/>
      </w:r>
      <w:r>
        <w:br/>
        <w:t>Output:</w:t>
      </w:r>
    </w:p>
    <w:p w14:paraId="24B45287" w14:textId="77777777" w:rsidR="00FD3102" w:rsidRDefault="00FD3102"/>
    <w:p w14:paraId="151B1129" w14:textId="5F719D81" w:rsidR="00062BA6" w:rsidRDefault="00000000">
      <w:r>
        <w:t>6. Count number of lines in a file.</w:t>
      </w:r>
    </w:p>
    <w:p w14:paraId="1890FD59" w14:textId="77777777" w:rsidR="00FD3102" w:rsidRDefault="00FD3102">
      <w:r>
        <w:t>Program:</w:t>
      </w:r>
      <w:r>
        <w:br/>
      </w:r>
      <w:r>
        <w:br/>
        <w:t>Output:</w:t>
      </w:r>
    </w:p>
    <w:p w14:paraId="68F2BCBB" w14:textId="77777777" w:rsidR="00FD3102" w:rsidRDefault="00FD3102"/>
    <w:p w14:paraId="4A6E213E" w14:textId="0D53F535" w:rsidR="00062BA6" w:rsidRDefault="00000000">
      <w:r>
        <w:t>7. Copy contents from one file to another.</w:t>
      </w:r>
    </w:p>
    <w:p w14:paraId="580CDD06" w14:textId="77777777" w:rsidR="00FD3102" w:rsidRDefault="00FD3102">
      <w:r>
        <w:t>Program:</w:t>
      </w:r>
      <w:r>
        <w:br/>
      </w:r>
      <w:r>
        <w:br/>
        <w:t>Output:</w:t>
      </w:r>
    </w:p>
    <w:p w14:paraId="0024BB98" w14:textId="77777777" w:rsidR="00FD3102" w:rsidRDefault="00FD3102"/>
    <w:p w14:paraId="7DFE2F12" w14:textId="0088189C" w:rsidR="00062BA6" w:rsidRDefault="00000000">
      <w:r>
        <w:t>8. Validate mobile number using regex.</w:t>
      </w:r>
    </w:p>
    <w:p w14:paraId="57B3AFF2" w14:textId="77777777" w:rsidR="00FD3102" w:rsidRDefault="00FD3102">
      <w:r>
        <w:lastRenderedPageBreak/>
        <w:t>Program:</w:t>
      </w:r>
      <w:r>
        <w:br/>
      </w:r>
      <w:r>
        <w:br/>
        <w:t>Output:</w:t>
      </w:r>
    </w:p>
    <w:p w14:paraId="5B3AB1EC" w14:textId="77777777" w:rsidR="00FD3102" w:rsidRDefault="00FD3102"/>
    <w:p w14:paraId="1B60C6CB" w14:textId="2371AE5C" w:rsidR="00062BA6" w:rsidRDefault="00000000">
      <w:r>
        <w:t>9. Validate email using regex.</w:t>
      </w:r>
    </w:p>
    <w:p w14:paraId="2B0570E2" w14:textId="0AC85776" w:rsidR="00FD3102" w:rsidRDefault="00FD3102">
      <w:r>
        <w:t>Program:</w:t>
      </w:r>
      <w:r>
        <w:br/>
      </w:r>
      <w:r>
        <w:br/>
        <w:t>Output:</w:t>
      </w:r>
    </w:p>
    <w:p w14:paraId="2B98061E" w14:textId="77777777" w:rsidR="00FD3102" w:rsidRDefault="00FD3102"/>
    <w:sectPr w:rsidR="00FD3102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67194" w14:textId="77777777" w:rsidR="00397016" w:rsidRDefault="00397016" w:rsidP="008E2038">
      <w:pPr>
        <w:spacing w:after="0" w:line="240" w:lineRule="auto"/>
      </w:pPr>
      <w:r>
        <w:separator/>
      </w:r>
    </w:p>
  </w:endnote>
  <w:endnote w:type="continuationSeparator" w:id="0">
    <w:p w14:paraId="75E966BD" w14:textId="77777777" w:rsidR="00397016" w:rsidRDefault="00397016" w:rsidP="008E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D8C9" w14:textId="77777777" w:rsidR="009917C6" w:rsidRDefault="00991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426"/>
      <w:gridCol w:w="444"/>
    </w:tblGrid>
    <w:tr w:rsidR="00057BCF" w14:paraId="6102F715" w14:textId="77777777">
      <w:trPr>
        <w:jc w:val="right"/>
      </w:trPr>
      <w:tc>
        <w:tcPr>
          <w:tcW w:w="4795" w:type="dxa"/>
          <w:vAlign w:val="center"/>
        </w:tcPr>
        <w:p w14:paraId="5D393DB5" w14:textId="618E46A5" w:rsidR="00057BCF" w:rsidRPr="001215BC" w:rsidRDefault="00057BCF" w:rsidP="001215BC">
          <w:pPr>
            <w:pStyle w:val="Header"/>
            <w:jc w:val="right"/>
            <w:rPr>
              <w:rFonts w:ascii="Aptos" w:hAnsi="Aptos"/>
              <w:caps/>
              <w:color w:val="000000" w:themeColor="text1"/>
            </w:rPr>
          </w:pPr>
          <w:r w:rsidRPr="001215BC">
            <w:rPr>
              <w:rFonts w:ascii="Aptos" w:hAnsi="Aptos"/>
              <w:caps/>
              <w:color w:val="000000" w:themeColor="text1"/>
            </w:rPr>
            <w:t>www.edumask.com</w:t>
          </w:r>
        </w:p>
      </w:tc>
      <w:tc>
        <w:tcPr>
          <w:tcW w:w="250" w:type="pct"/>
          <w:shd w:val="clear" w:color="auto" w:fill="C0504D" w:themeFill="accent2"/>
          <w:vAlign w:val="center"/>
        </w:tcPr>
        <w:p w14:paraId="780132B3" w14:textId="77777777" w:rsidR="00057BCF" w:rsidRDefault="00057BCF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31BDD28D" w14:textId="67E527EB" w:rsidR="008E2038" w:rsidRDefault="008E20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56DE" w14:textId="77777777" w:rsidR="009917C6" w:rsidRDefault="00991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6CFE" w14:textId="77777777" w:rsidR="00397016" w:rsidRDefault="00397016" w:rsidP="008E2038">
      <w:pPr>
        <w:spacing w:after="0" w:line="240" w:lineRule="auto"/>
      </w:pPr>
      <w:r>
        <w:separator/>
      </w:r>
    </w:p>
  </w:footnote>
  <w:footnote w:type="continuationSeparator" w:id="0">
    <w:p w14:paraId="67086E60" w14:textId="77777777" w:rsidR="00397016" w:rsidRDefault="00397016" w:rsidP="008E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0CEF" w14:textId="77777777" w:rsidR="009917C6" w:rsidRDefault="00991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96A2" w14:textId="508CE647" w:rsidR="008E2038" w:rsidRDefault="009917C6" w:rsidP="00E974DF">
    <w:pPr>
      <w:spacing w:line="264" w:lineRule="auto"/>
      <w:jc w:val="center"/>
    </w:pPr>
    <w:proofErr w:type="spellStart"/>
    <w:r>
      <w:rPr>
        <w:color w:val="4F81BD" w:themeColor="accent1"/>
        <w:sz w:val="20"/>
        <w:szCs w:val="20"/>
      </w:rPr>
      <w:t>Edumask</w:t>
    </w:r>
    <w:proofErr w:type="spellEnd"/>
    <w:r w:rsidRPr="009917C6">
      <w:rPr>
        <w:color w:val="4F81BD" w:themeColor="accent1"/>
        <w:sz w:val="20"/>
        <w:szCs w:val="20"/>
      </w:rPr>
      <w:ptab w:relativeTo="margin" w:alignment="center" w:leader="none"/>
    </w:r>
    <w:r>
      <w:rPr>
        <w:color w:val="4F81BD" w:themeColor="accent1"/>
        <w:sz w:val="20"/>
        <w:szCs w:val="20"/>
      </w:rPr>
      <w:t>Python Program Test</w:t>
    </w:r>
    <w:r w:rsidRPr="009917C6">
      <w:rPr>
        <w:color w:val="4F81BD" w:themeColor="accent1"/>
        <w:sz w:val="20"/>
        <w:szCs w:val="20"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9DCE" w14:textId="77777777" w:rsidR="009917C6" w:rsidRDefault="009917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A8639C"/>
    <w:multiLevelType w:val="hybridMultilevel"/>
    <w:tmpl w:val="17765A0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F60D0"/>
    <w:multiLevelType w:val="hybridMultilevel"/>
    <w:tmpl w:val="17765A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D7AD3"/>
    <w:multiLevelType w:val="hybridMultilevel"/>
    <w:tmpl w:val="17B842A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6593146">
    <w:abstractNumId w:val="8"/>
  </w:num>
  <w:num w:numId="2" w16cid:durableId="1142887453">
    <w:abstractNumId w:val="6"/>
  </w:num>
  <w:num w:numId="3" w16cid:durableId="1591619422">
    <w:abstractNumId w:val="5"/>
  </w:num>
  <w:num w:numId="4" w16cid:durableId="2097744653">
    <w:abstractNumId w:val="4"/>
  </w:num>
  <w:num w:numId="5" w16cid:durableId="1479347096">
    <w:abstractNumId w:val="7"/>
  </w:num>
  <w:num w:numId="6" w16cid:durableId="1517619439">
    <w:abstractNumId w:val="3"/>
  </w:num>
  <w:num w:numId="7" w16cid:durableId="2012372668">
    <w:abstractNumId w:val="2"/>
  </w:num>
  <w:num w:numId="8" w16cid:durableId="1917934947">
    <w:abstractNumId w:val="1"/>
  </w:num>
  <w:num w:numId="9" w16cid:durableId="595988461">
    <w:abstractNumId w:val="0"/>
  </w:num>
  <w:num w:numId="10" w16cid:durableId="252134634">
    <w:abstractNumId w:val="9"/>
  </w:num>
  <w:num w:numId="11" w16cid:durableId="1404527270">
    <w:abstractNumId w:val="10"/>
  </w:num>
  <w:num w:numId="12" w16cid:durableId="1518731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7BCF"/>
    <w:rsid w:val="0006063C"/>
    <w:rsid w:val="00062BA6"/>
    <w:rsid w:val="00114758"/>
    <w:rsid w:val="001215BC"/>
    <w:rsid w:val="0015074B"/>
    <w:rsid w:val="0016730A"/>
    <w:rsid w:val="00266B70"/>
    <w:rsid w:val="0029639D"/>
    <w:rsid w:val="00326F90"/>
    <w:rsid w:val="00397016"/>
    <w:rsid w:val="00537CD3"/>
    <w:rsid w:val="005A735F"/>
    <w:rsid w:val="007571B6"/>
    <w:rsid w:val="008C3574"/>
    <w:rsid w:val="008E2038"/>
    <w:rsid w:val="009917C6"/>
    <w:rsid w:val="00AA1D8D"/>
    <w:rsid w:val="00B47730"/>
    <w:rsid w:val="00CB0664"/>
    <w:rsid w:val="00E974DF"/>
    <w:rsid w:val="00FC693F"/>
    <w:rsid w:val="00FD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BD482F"/>
  <w14:defaultImageDpi w14:val="300"/>
  <w15:docId w15:val="{8E7C3C2F-E6A9-45E0-9463-983210C9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Mahendran Balasubramaniyan</cp:lastModifiedBy>
  <cp:revision>12</cp:revision>
  <dcterms:created xsi:type="dcterms:W3CDTF">2013-12-23T23:15:00Z</dcterms:created>
  <dcterms:modified xsi:type="dcterms:W3CDTF">2025-12-13T16:36:00Z</dcterms:modified>
  <cp:category/>
</cp:coreProperties>
</file>