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Complete Python Answers – Theory &amp; Lab</w:t>
      </w:r>
    </w:p>
    <w:p>
      <w:pPr>
        <w:pStyle w:val="Heading2"/>
      </w:pPr>
      <w:r>
        <w:t>UNIT I – Python Basics</w:t>
      </w:r>
    </w:p>
    <w:p>
      <w:r>
        <w:t>1. Define Python and list its features.</w:t>
      </w:r>
    </w:p>
    <w:p>
      <w:r>
        <w:t>Answer:</w:t>
        <w:br/>
        <w:t>Python is a high-level, interpreted, object-oriented programming language. Features include simplicity, portability, open-source, and rich libraries.</w:t>
      </w:r>
    </w:p>
    <w:p>
      <w:r>
        <w:t>2. Explain Python keywords and identifiers.</w:t>
      </w:r>
    </w:p>
    <w:p>
      <w:r>
        <w:t>Answer:</w:t>
        <w:br/>
        <w:t>Keywords are reserved words with special meaning. Identifiers are names used for variables, functions, etc.</w:t>
      </w:r>
    </w:p>
    <w:p>
      <w:r>
        <w:t>3. What are data types in Python?</w:t>
      </w:r>
    </w:p>
    <w:p>
      <w:r>
        <w:t>Answer:</w:t>
        <w:br/>
        <w:t>Data types define the type of data such as int, float, string, list, tuple, set, and dictionary.</w:t>
      </w:r>
    </w:p>
    <w:p>
      <w:r>
        <w:t>4. Explain type conversion with examples.</w:t>
      </w:r>
    </w:p>
    <w:p>
      <w:r>
        <w:t>Answer:</w:t>
        <w:br/>
        <w:t>Type conversion is converting one data type to another, e.g., int('10') converts string to integer.</w:t>
      </w:r>
    </w:p>
    <w:p>
      <w:pPr>
        <w:pStyle w:val="Heading2"/>
      </w:pPr>
      <w:r>
        <w:t>UNIT II – Conditionals &amp; Loops</w:t>
      </w:r>
    </w:p>
    <w:p>
      <w:r>
        <w:t>1. Explain if-elif-else statement.</w:t>
      </w:r>
    </w:p>
    <w:p>
      <w:r>
        <w:t>Answer:</w:t>
        <w:br/>
        <w:t>Used for decision making. if checks condition, elif checks additional conditions, else executes when all conditions fail.</w:t>
      </w:r>
    </w:p>
    <w:p>
      <w:r>
        <w:t>2. Write a program to check leap year.</w:t>
      </w:r>
    </w:p>
    <w:p>
      <w:r>
        <w:t>Answer:</w:t>
        <w:br/>
        <w:t>A year divisible by 4 and not by 100 unless divisible by 400 is a leap year.</w:t>
      </w:r>
    </w:p>
    <w:p>
      <w:r>
        <w:t>3. Explain for loop and while loop.</w:t>
      </w:r>
    </w:p>
    <w:p>
      <w:r>
        <w:t>Answer:</w:t>
        <w:br/>
        <w:t>for loop iterates over a sequence, while loop executes as long as condition is true.</w:t>
      </w:r>
    </w:p>
    <w:p>
      <w:r>
        <w:t>4. Explain break and continue.</w:t>
      </w:r>
    </w:p>
    <w:p>
      <w:r>
        <w:t>Answer:</w:t>
        <w:br/>
        <w:t>break exits the loop, continue skips current iteration.</w:t>
      </w:r>
    </w:p>
    <w:p>
      <w:pPr>
        <w:pStyle w:val="Heading2"/>
      </w:pPr>
      <w:r>
        <w:t>UNIT III – Strings &amp; Functions</w:t>
      </w:r>
    </w:p>
    <w:p>
      <w:r>
        <w:t>1. Explain string operations.</w:t>
      </w:r>
    </w:p>
    <w:p>
      <w:r>
        <w:t>Answer:</w:t>
        <w:br/>
        <w:t>Strings support slicing, concatenation, repetition, and built-in functions.</w:t>
      </w:r>
    </w:p>
    <w:p>
      <w:r>
        <w:t>2. Reverse a string program.</w:t>
      </w:r>
    </w:p>
    <w:p>
      <w:r>
        <w:t>Answer:</w:t>
        <w:br/>
        <w:t>Use slicing: s[::-1].</w:t>
      </w:r>
    </w:p>
    <w:p>
      <w:r>
        <w:t>3. Define function.</w:t>
      </w:r>
    </w:p>
    <w:p>
      <w:r>
        <w:t>Answer:</w:t>
        <w:br/>
        <w:t>A function is a block of reusable code defined using def keyword.</w:t>
      </w:r>
    </w:p>
    <w:p>
      <w:r>
        <w:t>4. Factorial using function.</w:t>
      </w:r>
    </w:p>
    <w:p>
      <w:r>
        <w:t>Answer:</w:t>
        <w:br/>
        <w:t>Factorial is product of all positive integers up to n.</w:t>
      </w:r>
    </w:p>
    <w:p>
      <w:pPr>
        <w:pStyle w:val="Heading2"/>
      </w:pPr>
      <w:r>
        <w:t>UNIT IV – File Handling</w:t>
      </w:r>
    </w:p>
    <w:p>
      <w:r>
        <w:t>1. Explain file handling.</w:t>
      </w:r>
    </w:p>
    <w:p>
      <w:r>
        <w:t>Answer:</w:t>
        <w:br/>
        <w:t>File handling is used to store and retrieve data permanently using files.</w:t>
      </w:r>
    </w:p>
    <w:p>
      <w:r>
        <w:t>2. Read a file line by line.</w:t>
      </w:r>
    </w:p>
    <w:p>
      <w:r>
        <w:t>Answer:</w:t>
        <w:br/>
        <w:t>Use for loop with file object.</w:t>
      </w:r>
    </w:p>
    <w:p>
      <w:r>
        <w:t>3. Explain file modes.</w:t>
      </w:r>
    </w:p>
    <w:p>
      <w:r>
        <w:t>Answer:</w:t>
        <w:br/>
        <w:t>r-read, w-write, a-append.</w:t>
      </w:r>
    </w:p>
    <w:p>
      <w:r>
        <w:t>4. Count words in file.</w:t>
      </w:r>
    </w:p>
    <w:p>
      <w:r>
        <w:t>Answer:</w:t>
        <w:br/>
        <w:t>Read file content and split into words.</w:t>
      </w:r>
    </w:p>
    <w:p>
      <w:pPr>
        <w:pStyle w:val="Heading2"/>
      </w:pPr>
      <w:r>
        <w:t>UNIT V – Regular Expressions</w:t>
      </w:r>
    </w:p>
    <w:p>
      <w:r>
        <w:t>1. Define regular expression.</w:t>
      </w:r>
    </w:p>
    <w:p>
      <w:r>
        <w:t>Answer:</w:t>
        <w:br/>
        <w:t>Regex is a pattern used to match strings.</w:t>
      </w:r>
    </w:p>
    <w:p>
      <w:r>
        <w:t>2. Explain match, search, findall.</w:t>
      </w:r>
    </w:p>
    <w:p>
      <w:r>
        <w:t>Answer:</w:t>
        <w:br/>
        <w:t>match checks beginning, search checks anywhere, findall returns all matches.</w:t>
      </w:r>
    </w:p>
    <w:p>
      <w:r>
        <w:t>3. Validate email using regex.</w:t>
      </w:r>
    </w:p>
    <w:p>
      <w:r>
        <w:t>Answer:</w:t>
        <w:br/>
        <w:t>Use pattern with username, @, domain.</w:t>
      </w:r>
    </w:p>
    <w:p>
      <w:r>
        <w:t>4. Extract numbers using regex.</w:t>
      </w:r>
    </w:p>
    <w:p>
      <w:r>
        <w:t>Answer:</w:t>
        <w:br/>
        <w:t>Use \d+ pattern.</w:t>
      </w:r>
    </w:p>
    <w:p>
      <w:pPr>
        <w:pStyle w:val="Heading2"/>
      </w:pPr>
      <w:r>
        <w:t>LAB ANSWERS</w:t>
      </w:r>
    </w:p>
    <w:p>
      <w:r>
        <w:t>1. Even or Odd Program</w:t>
      </w:r>
    </w:p>
    <w:p>
      <w:r>
        <w:t>Answer:</w:t>
        <w:br/>
        <w:t>if n % 2 == 0:</w:t>
        <w:br/>
        <w:t xml:space="preserve">    print('Even')</w:t>
        <w:br/>
        <w:t>else:</w:t>
        <w:br/>
        <w:t xml:space="preserve">    print('Odd')</w:t>
      </w:r>
    </w:p>
    <w:p>
      <w:r>
        <w:t>2. Factorial Program</w:t>
      </w:r>
    </w:p>
    <w:p>
      <w:r>
        <w:t>Answer:</w:t>
        <w:br/>
        <w:t>fact = 1</w:t>
        <w:br/>
        <w:t>for i in range(1, n+1):</w:t>
        <w:br/>
        <w:t xml:space="preserve">    fact *= i</w:t>
      </w:r>
    </w:p>
    <w:p>
      <w:r>
        <w:t>3. Fibonacci Series</w:t>
      </w:r>
    </w:p>
    <w:p>
      <w:r>
        <w:t>Answer:</w:t>
        <w:br/>
        <w:t>Generate series by summing previous two numbers.</w:t>
      </w:r>
    </w:p>
    <w:p>
      <w:r>
        <w:t>4. File Line Count</w:t>
      </w:r>
    </w:p>
    <w:p>
      <w:r>
        <w:t>Answer:</w:t>
        <w:br/>
        <w:t>Iterate through file and increment counter.</w:t>
      </w:r>
    </w:p>
    <w:p>
      <w:r>
        <w:t>5. Regex Mobile Validation</w:t>
      </w:r>
    </w:p>
    <w:p>
      <w:r>
        <w:t>Answer:</w:t>
        <w:br/>
        <w:t>Use pattern \d{10}.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