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610" w:rsidRDefault="00F92DCC">
      <w:pPr>
        <w:pStyle w:val="Heading1"/>
      </w:pPr>
      <w:r>
        <w:t>Python Regex Examples for Text Processing</w:t>
      </w:r>
    </w:p>
    <w:p w:rsidR="00164610" w:rsidRDefault="00F92DCC">
      <w:pPr>
        <w:pStyle w:val="Heading2"/>
      </w:pPr>
      <w:r>
        <w:t>1. Basic Matching</w:t>
      </w:r>
    </w:p>
    <w:p w:rsidR="00164610" w:rsidRDefault="00F92DCC">
      <w:pPr>
        <w:pStyle w:val="ListParagraph"/>
      </w:pPr>
      <w:r>
        <w:br/>
        <w:t>import re</w:t>
      </w:r>
      <w:r>
        <w:br/>
      </w:r>
      <w:r>
        <w:br/>
        <w:t>text = "Hello world 123"</w:t>
      </w:r>
      <w:r>
        <w:br/>
      </w:r>
      <w:r>
        <w:br/>
        <w:t># Find all words</w:t>
      </w:r>
      <w:r>
        <w:br/>
        <w:t>words = re.findall(r'\w+', text)</w:t>
      </w:r>
      <w:r>
        <w:br/>
        <w:t>print(words)  # ['Hello', 'world', '123']</w:t>
      </w:r>
      <w:r>
        <w:br/>
      </w:r>
      <w:r>
        <w:br/>
        <w:t># Find all digits</w:t>
      </w:r>
      <w:r>
        <w:br/>
        <w:t>digits = re.findall(r'\d+', text)</w:t>
      </w:r>
      <w:r>
        <w:br/>
        <w:t>print(digits)  # ['123']</w:t>
      </w:r>
      <w:r>
        <w:br/>
      </w:r>
      <w:r>
        <w:br/>
        <w:t># Check if string starts with 'Hello'</w:t>
      </w:r>
      <w:r>
        <w:br/>
        <w:t>if re.match(r'^Hello', text):</w:t>
      </w:r>
      <w:r>
        <w:br/>
        <w:t xml:space="preserve">    print("Starts with Hello")</w:t>
      </w:r>
      <w:r>
        <w:br/>
      </w:r>
    </w:p>
    <w:p w:rsidR="00164610" w:rsidRDefault="00F92DCC">
      <w:pPr>
        <w:pStyle w:val="Heading2"/>
      </w:pPr>
      <w:r>
        <w:t>2. Cleaning Text</w:t>
      </w:r>
    </w:p>
    <w:p w:rsidR="00164610" w:rsidRDefault="00F92DCC">
      <w:pPr>
        <w:pStyle w:val="ListParagraph"/>
      </w:pPr>
      <w:r>
        <w:br/>
        <w:t>text = "Hello!!! This---is??? messy###text..."</w:t>
      </w:r>
      <w:r>
        <w:br/>
      </w:r>
      <w:r>
        <w:br/>
        <w:t># Remove special characters</w:t>
      </w:r>
      <w:r>
        <w:br/>
        <w:t>cleaned = re.sub(r'[^a-zA-Z0-9\s]', '', text)</w:t>
      </w:r>
      <w:r>
        <w:br/>
        <w:t>print(cleaned)  # "Hello Thisis messytext"</w:t>
      </w:r>
      <w:r>
        <w:br/>
      </w:r>
      <w:r>
        <w:br/>
        <w:t># Collapse multiple spaces</w:t>
      </w:r>
      <w:r>
        <w:br/>
        <w:t>normalized = re.sub(r'\s+', ' ', cleaned).strip()</w:t>
      </w:r>
      <w:r>
        <w:br/>
        <w:t>print(normalized)</w:t>
      </w:r>
      <w:r>
        <w:br/>
      </w:r>
    </w:p>
    <w:p w:rsidR="00164610" w:rsidRDefault="00F92DCC">
      <w:pPr>
        <w:pStyle w:val="Heading2"/>
      </w:pPr>
      <w:r>
        <w:t>3. Extracting Email, URL, Phone</w:t>
      </w:r>
    </w:p>
    <w:p w:rsidR="00164610" w:rsidRDefault="00F92DCC">
      <w:pPr>
        <w:pStyle w:val="ListParagraph"/>
      </w:pPr>
      <w:r>
        <w:br/>
        <w:t>text = "Contact me at test.email@domain.com or visit https://example.org."</w:t>
      </w:r>
      <w:r>
        <w:br/>
      </w:r>
      <w:r>
        <w:br/>
        <w:t>email = re.findall(r'[A-Za-z0-9._%+-]+@[A-Za-z0-9.-]+\.[A-Za-z]{2,}', text)</w:t>
      </w:r>
      <w:r>
        <w:br/>
        <w:t>print(email)  # ['test.email@domain.com']</w:t>
      </w:r>
      <w:r>
        <w:br/>
      </w:r>
      <w:r>
        <w:br/>
        <w:t>url = re.findall(r'https?://\S+', text)</w:t>
      </w:r>
      <w:r>
        <w:br/>
      </w:r>
      <w:r>
        <w:lastRenderedPageBreak/>
        <w:t>print(url)  # ['https://example.org.']</w:t>
      </w:r>
      <w:r>
        <w:br/>
      </w:r>
      <w:r>
        <w:br/>
        <w:t>phone = re.findall(r'\b\d{3}[-.]?\d{3}[-.]?\d{4}\b', "Call 123-456-7890 or 9876543210")</w:t>
      </w:r>
      <w:r>
        <w:br/>
        <w:t>print(phone)  # ['123-456-7890', '9876543210']</w:t>
      </w:r>
      <w:r>
        <w:br/>
      </w:r>
    </w:p>
    <w:p w:rsidR="00164610" w:rsidRDefault="00F92DCC">
      <w:pPr>
        <w:pStyle w:val="Heading2"/>
      </w:pPr>
      <w:r>
        <w:t>4. Extract Between Patterns</w:t>
      </w:r>
    </w:p>
    <w:p w:rsidR="00164610" w:rsidRDefault="00F92DCC">
      <w:pPr>
        <w:pStyle w:val="ListParagraph"/>
      </w:pPr>
      <w:r>
        <w:br/>
        <w:t>text = "Start [extract this part] end"</w:t>
      </w:r>
      <w:r>
        <w:br/>
      </w:r>
      <w:r>
        <w:br/>
        <w:t>result = re.search(r'\[(.*?)\]', text)</w:t>
      </w:r>
      <w:r>
        <w:br/>
        <w:t>print(result.group(1))  # 'extract this part'</w:t>
      </w:r>
      <w:r>
        <w:br/>
      </w:r>
    </w:p>
    <w:p w:rsidR="00164610" w:rsidRDefault="00F92DCC">
      <w:pPr>
        <w:pStyle w:val="Heading2"/>
      </w:pPr>
      <w:r>
        <w:t>5. Line and Word Boundaries</w:t>
      </w:r>
    </w:p>
    <w:p w:rsidR="00164610" w:rsidRDefault="00F92DCC">
      <w:pPr>
        <w:pStyle w:val="ListParagraph"/>
      </w:pPr>
      <w:r>
        <w:br/>
        <w:t>text = "The theatre theme was thrilling."</w:t>
      </w:r>
      <w:r>
        <w:br/>
      </w:r>
      <w:r>
        <w:br/>
        <w:t># Match only the exact word 'the'</w:t>
      </w:r>
      <w:r>
        <w:br/>
        <w:t>matches = re.findall(r'\bthe\b', text, re.IGNORECASE)</w:t>
      </w:r>
      <w:r>
        <w:br/>
        <w:t>print(matches)  # ['The']</w:t>
      </w:r>
      <w:r>
        <w:br/>
      </w:r>
    </w:p>
    <w:p w:rsidR="00164610" w:rsidRDefault="00F92DCC">
      <w:pPr>
        <w:pStyle w:val="Heading2"/>
      </w:pPr>
      <w:r>
        <w:t>6. Case-Insensitive Replace</w:t>
      </w:r>
    </w:p>
    <w:p w:rsidR="00164610" w:rsidRDefault="00F92DCC">
      <w:pPr>
        <w:pStyle w:val="ListParagraph"/>
      </w:pPr>
      <w:r>
        <w:br/>
        <w:t>text = "Python is fun. I love python!"</w:t>
      </w:r>
      <w:r>
        <w:br/>
      </w:r>
      <w:r>
        <w:br/>
        <w:t>new_text = re.sub(r'python', 'JavaScript', text, flags=re.IGNORECASE)</w:t>
      </w:r>
      <w:r>
        <w:br/>
        <w:t>print(new_text)</w:t>
      </w:r>
      <w:r>
        <w:br/>
      </w:r>
    </w:p>
    <w:p w:rsidR="00164610" w:rsidRDefault="00F92DCC">
      <w:pPr>
        <w:pStyle w:val="Heading2"/>
      </w:pPr>
      <w:r>
        <w:t>7. Named Groups for Structure Extraction</w:t>
      </w:r>
    </w:p>
    <w:p w:rsidR="00164610" w:rsidRDefault="00F92DCC">
      <w:pPr>
        <w:pStyle w:val="ListParagraph"/>
      </w:pPr>
      <w:r>
        <w:br/>
        <w:t>text = "Name: John Age: 25 Email: john@example.com"</w:t>
      </w:r>
      <w:r>
        <w:br/>
      </w:r>
      <w:r>
        <w:br/>
        <w:t>pattern = r"Name:\s*(?P&lt;name&gt;\w+)\s*Age:\s*(?P&lt;age&gt;\d+)\s*Email:\s*(?P&lt;email&gt;\S+)"</w:t>
      </w:r>
      <w:r>
        <w:br/>
        <w:t>match = re.search(pattern, text)</w:t>
      </w:r>
      <w:r>
        <w:br/>
      </w:r>
      <w:r>
        <w:br/>
        <w:t>if match:</w:t>
      </w:r>
      <w:r>
        <w:br/>
        <w:t xml:space="preserve">    print(match.groupdict())</w:t>
      </w:r>
      <w:r>
        <w:br/>
        <w:t xml:space="preserve">    # {'name': 'John', 'age': '25', 'email': 'john@example.com'}</w:t>
      </w:r>
      <w:r>
        <w:br/>
      </w:r>
    </w:p>
    <w:p w:rsidR="00164610" w:rsidRDefault="00F92DCC">
      <w:pPr>
        <w:pStyle w:val="Heading2"/>
      </w:pPr>
      <w:r>
        <w:lastRenderedPageBreak/>
        <w:t>8. Split Text by Punctuation</w:t>
      </w:r>
    </w:p>
    <w:p w:rsidR="00164610" w:rsidRDefault="00F92DCC">
      <w:pPr>
        <w:pStyle w:val="ListParagraph"/>
      </w:pPr>
      <w:r>
        <w:br/>
        <w:t>text = "Hello, world! How are you?"</w:t>
      </w:r>
      <w:r>
        <w:br/>
      </w:r>
      <w:r>
        <w:br/>
        <w:t>sentences = re.split(r'[.!?]\s*', text)</w:t>
      </w:r>
      <w:r>
        <w:br/>
        <w:t>print([s for s in sentences if s])</w:t>
      </w:r>
      <w:r>
        <w:br/>
        <w:t># ['Hello, world', 'How are you']</w:t>
      </w:r>
      <w:r>
        <w:br/>
      </w:r>
    </w:p>
    <w:p w:rsidR="00164610" w:rsidRDefault="00F92DCC">
      <w:pPr>
        <w:pStyle w:val="Heading2"/>
      </w:pPr>
      <w:r>
        <w:t>9. Extract Numbers or Currency</w:t>
      </w:r>
    </w:p>
    <w:p w:rsidR="00164610" w:rsidRDefault="00F92DCC">
      <w:pPr>
        <w:pStyle w:val="ListParagraph"/>
      </w:pPr>
      <w:r>
        <w:br/>
        <w:t>text = "The price is $45.67 and tax is 5%."</w:t>
      </w:r>
      <w:r>
        <w:br/>
      </w:r>
      <w:r>
        <w:br/>
        <w:t>numbers = re.findall(r'\d+\.?\d*', text)</w:t>
      </w:r>
      <w:r>
        <w:br/>
        <w:t>print(numbers)  # ['45.67', '5']</w:t>
      </w:r>
      <w:r>
        <w:br/>
      </w:r>
      <w:r>
        <w:br/>
        <w:t>money = re.findall(r'\$\d+(?:\.\d{2})?', text)</w:t>
      </w:r>
      <w:r>
        <w:br/>
        <w:t>print(money)  # ['$45.67']</w:t>
      </w:r>
      <w:r>
        <w:br/>
      </w:r>
    </w:p>
    <w:p w:rsidR="00164610" w:rsidRDefault="00F92DCC">
      <w:pPr>
        <w:pStyle w:val="Heading2"/>
      </w:pPr>
      <w:r>
        <w:t>10. Remove HTML Tags (Simple)</w:t>
      </w:r>
    </w:p>
    <w:p w:rsidR="00164610" w:rsidRDefault="00F92DCC">
      <w:pPr>
        <w:pStyle w:val="ListParagraph"/>
      </w:pPr>
      <w:r>
        <w:br/>
        <w:t>html = "&lt;p&gt;Hello &lt;b&gt;world&lt;/b&gt;&lt;/p&gt;"</w:t>
      </w:r>
      <w:r>
        <w:br/>
      </w:r>
      <w:r>
        <w:br/>
        <w:t>plain = re.sub(r'&lt;[^&gt;]+&gt;', '', html)</w:t>
      </w:r>
      <w:r>
        <w:br/>
        <w:t>print(plain)  # "Hello world"</w:t>
      </w:r>
      <w:r>
        <w:br/>
      </w:r>
    </w:p>
    <w:p w:rsidR="00164610" w:rsidRDefault="00F92DCC">
      <w:r>
        <w:br/>
      </w:r>
      <w:bookmarkStart w:id="0" w:name="_GoBack"/>
      <w:bookmarkEnd w:id="0"/>
    </w:p>
    <w:sectPr w:rsidR="0016461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1D3A"/>
    <w:rsid w:val="00034616"/>
    <w:rsid w:val="0006063C"/>
    <w:rsid w:val="00141282"/>
    <w:rsid w:val="0015074B"/>
    <w:rsid w:val="00164610"/>
    <w:rsid w:val="001D43E2"/>
    <w:rsid w:val="0029639D"/>
    <w:rsid w:val="00326F90"/>
    <w:rsid w:val="00AA1D8D"/>
    <w:rsid w:val="00B47730"/>
    <w:rsid w:val="00CB0664"/>
    <w:rsid w:val="00F92DC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863B0261-BD01-406F-986C-0789038F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BDCDFF-B832-4214-BE90-F71FC947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Mahendran Balasubramaniyan</cp:lastModifiedBy>
  <cp:revision>5</cp:revision>
  <dcterms:created xsi:type="dcterms:W3CDTF">2013-12-23T23:15:00Z</dcterms:created>
  <dcterms:modified xsi:type="dcterms:W3CDTF">2025-11-03T06:42:00Z</dcterms:modified>
  <cp:category/>
</cp:coreProperties>
</file>