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27B" w:rsidRDefault="008B316D">
      <w:pPr>
        <w:pStyle w:val="Heading1"/>
      </w:pPr>
      <w:r>
        <w:t>Python Regex Cheat Sheet</w:t>
      </w:r>
    </w:p>
    <w:p w:rsidR="007D127B" w:rsidRDefault="008B316D">
      <w:r>
        <w:t>A quick reference guide for using regular expressions in Python with the re module.</w:t>
      </w:r>
      <w:r>
        <w:br/>
      </w:r>
    </w:p>
    <w:p w:rsidR="007D127B" w:rsidRDefault="008B316D">
      <w:pPr>
        <w:pStyle w:val="Heading2"/>
      </w:pPr>
      <w:r>
        <w:t>1. Basic Syntax</w:t>
      </w:r>
    </w:p>
    <w:p w:rsidR="007D127B" w:rsidRDefault="008B316D">
      <w:r>
        <w:br/>
        <w:t>.       - Any character except newline</w:t>
      </w:r>
      <w:r>
        <w:br/>
        <w:t>^       - Start of string</w:t>
      </w:r>
      <w:r>
        <w:br/>
        <w:t>$       - End of string</w:t>
      </w:r>
      <w:r>
        <w:br/>
        <w:t>*       - 0 or more repetitions</w:t>
      </w:r>
      <w:r>
        <w:br/>
        <w:t xml:space="preserve">+      </w:t>
      </w:r>
      <w:r>
        <w:t xml:space="preserve"> - 1 or more repetitions</w:t>
      </w:r>
      <w:r>
        <w:br/>
        <w:t>?       - 0 or 1 repetition (optional)</w:t>
      </w:r>
      <w:r>
        <w:br/>
        <w:t>{m,n}   - Between m and n repetitions</w:t>
      </w:r>
      <w:r>
        <w:br/>
        <w:t>[]      - Character class</w:t>
      </w:r>
      <w:r>
        <w:br/>
        <w:t>|       - OR operator</w:t>
      </w:r>
      <w:r>
        <w:br/>
        <w:t>()      - Capturing group</w:t>
      </w:r>
      <w:r>
        <w:br/>
        <w:t>(?: )   - Non-capturing group</w:t>
      </w:r>
      <w:r>
        <w:br/>
      </w:r>
    </w:p>
    <w:p w:rsidR="007D127B" w:rsidRDefault="008B316D">
      <w:pPr>
        <w:pStyle w:val="Heading2"/>
      </w:pPr>
      <w:r>
        <w:t>2. Character Classes</w:t>
      </w:r>
    </w:p>
    <w:p w:rsidR="007D127B" w:rsidRDefault="008B316D">
      <w:r>
        <w:br/>
        <w:t>\d      - Digit [0-9]</w:t>
      </w:r>
      <w:r>
        <w:br/>
        <w:t xml:space="preserve">\D   </w:t>
      </w:r>
      <w:r>
        <w:t xml:space="preserve">   - Non-digit</w:t>
      </w:r>
      <w:r>
        <w:br/>
        <w:t>\w      - Word character [a-zA-Z0-9_]</w:t>
      </w:r>
      <w:r>
        <w:br/>
        <w:t>\W      - Non-word character</w:t>
      </w:r>
      <w:r>
        <w:br/>
        <w:t>\s      - Whitespace [ \t\n\r\f\v]</w:t>
      </w:r>
      <w:r>
        <w:br/>
        <w:t>\S      - Non-whitespace</w:t>
      </w:r>
      <w:r>
        <w:br/>
      </w:r>
    </w:p>
    <w:p w:rsidR="007D127B" w:rsidRDefault="008B316D">
      <w:pPr>
        <w:pStyle w:val="Heading2"/>
      </w:pPr>
      <w:r>
        <w:t>3. Anchors and Boundaries</w:t>
      </w:r>
    </w:p>
    <w:p w:rsidR="007D127B" w:rsidRDefault="008B316D">
      <w:r>
        <w:br/>
        <w:t>^       - Start of string or line</w:t>
      </w:r>
      <w:r>
        <w:br/>
        <w:t>$       - End of string or line</w:t>
      </w:r>
      <w:r>
        <w:br/>
        <w:t>\b      - Word bound</w:t>
      </w:r>
      <w:r>
        <w:t>ary</w:t>
      </w:r>
      <w:r>
        <w:br/>
        <w:t>\B      - Non-word boundary</w:t>
      </w:r>
      <w:r>
        <w:br/>
        <w:t>\A      - Start of string (no multiline)</w:t>
      </w:r>
      <w:r>
        <w:br/>
        <w:t>\Z      - End of string (no multiline)</w:t>
      </w:r>
      <w:r>
        <w:br/>
      </w:r>
    </w:p>
    <w:p w:rsidR="008B316D" w:rsidRDefault="008B316D">
      <w:bookmarkStart w:id="0" w:name="_GoBack"/>
      <w:bookmarkEnd w:id="0"/>
    </w:p>
    <w:p w:rsidR="007D127B" w:rsidRDefault="008B316D">
      <w:pPr>
        <w:pStyle w:val="Heading2"/>
      </w:pPr>
      <w:r>
        <w:lastRenderedPageBreak/>
        <w:t>4. Common re Module Functions</w:t>
      </w:r>
    </w:p>
    <w:p w:rsidR="007D127B" w:rsidRDefault="008B316D">
      <w:r>
        <w:br/>
        <w:t>re.match(pattern, string)     - Match only at the beginning</w:t>
      </w:r>
      <w:r>
        <w:br/>
        <w:t>re.search(pattern, string)    - Search anywhere in s</w:t>
      </w:r>
      <w:r>
        <w:t>tring</w:t>
      </w:r>
      <w:r>
        <w:br/>
        <w:t>re.findall(pattern, string)   - Find all matches as a list</w:t>
      </w:r>
      <w:r>
        <w:br/>
        <w:t>re.finditer(pattern, string)  - Find all matches as an iterator</w:t>
      </w:r>
      <w:r>
        <w:br/>
        <w:t>re.split(pattern, string)     - Split string by pattern</w:t>
      </w:r>
      <w:r>
        <w:br/>
        <w:t>re.sub(pattern, repl, string) - Replace matches with repl</w:t>
      </w:r>
      <w:r>
        <w:br/>
      </w:r>
    </w:p>
    <w:p w:rsidR="007D127B" w:rsidRDefault="008B316D">
      <w:pPr>
        <w:pStyle w:val="Heading2"/>
      </w:pPr>
      <w:r>
        <w:t>5. Regex Fla</w:t>
      </w:r>
      <w:r>
        <w:t>gs</w:t>
      </w:r>
    </w:p>
    <w:p w:rsidR="007D127B" w:rsidRDefault="008B316D">
      <w:r>
        <w:br/>
        <w:t>re.IGNORECASE (re.I)  - Case insensitive</w:t>
      </w:r>
      <w:r>
        <w:br/>
        <w:t>re.MULTILINE (re.M)   - ^ and $ match start/end of each line</w:t>
      </w:r>
      <w:r>
        <w:br/>
        <w:t>re.DOTALL (re.S)      - '.' matches newline too</w:t>
      </w:r>
      <w:r>
        <w:br/>
        <w:t>re.VERBOSE (re.X)     - Allow whitespace and comments in pattern</w:t>
      </w:r>
      <w:r>
        <w:br/>
        <w:t>re.ASCII (re.A)       - Match only AS</w:t>
      </w:r>
      <w:r>
        <w:t>CII characters</w:t>
      </w:r>
      <w:r>
        <w:br/>
      </w:r>
    </w:p>
    <w:p w:rsidR="007D127B" w:rsidRDefault="008B316D">
      <w:pPr>
        <w:pStyle w:val="Heading2"/>
      </w:pPr>
      <w:r>
        <w:t>6. Practical Examples</w:t>
      </w:r>
    </w:p>
    <w:p w:rsidR="007D127B" w:rsidRDefault="008B316D">
      <w:r>
        <w:br/>
        <w:t># Extract digits</w:t>
      </w:r>
      <w:r>
        <w:br/>
        <w:t>re.findall(r'\d+', "Order 123, price 45")</w:t>
      </w:r>
      <w:r>
        <w:br/>
      </w:r>
      <w:r>
        <w:br/>
        <w:t># Match email</w:t>
      </w:r>
      <w:r>
        <w:br/>
        <w:t>re.findall(r'\w+@\w+\.\w+', "test@mail.com")</w:t>
      </w:r>
      <w:r>
        <w:br/>
      </w:r>
      <w:r>
        <w:br/>
        <w:t># Replace multiple spaces</w:t>
      </w:r>
      <w:r>
        <w:br/>
        <w:t>re.sub(r'\s+', ' ', "Hello    world")</w:t>
      </w:r>
      <w:r>
        <w:br/>
      </w:r>
      <w:r>
        <w:br/>
        <w:t># Validate date format (DD/MM/YY</w:t>
      </w:r>
      <w:r>
        <w:t>YY)</w:t>
      </w:r>
      <w:r>
        <w:br/>
        <w:t>re.match(r'\d{2}/\d{2}/\d{4}', "25/12/2025")</w:t>
      </w:r>
      <w:r>
        <w:br/>
      </w:r>
      <w:r>
        <w:br/>
        <w:t># Find words starting with capital letters</w:t>
      </w:r>
      <w:r>
        <w:br/>
        <w:t>re.findall(r'\b[A-Z][a-z]+\b', "Python Regex Cheat Sheet")</w:t>
      </w:r>
      <w:r>
        <w:br/>
      </w:r>
    </w:p>
    <w:p w:rsidR="007D127B" w:rsidRDefault="008B316D">
      <w:pPr>
        <w:pStyle w:val="Heading2"/>
      </w:pPr>
      <w:r>
        <w:t>7. Escaping &amp; Tips</w:t>
      </w:r>
    </w:p>
    <w:p w:rsidR="007D127B" w:rsidRDefault="008B316D">
      <w:r>
        <w:br/>
        <w:t>Use raw strings: r"..."</w:t>
      </w:r>
      <w:r>
        <w:br/>
        <w:t xml:space="preserve">    Example: r'\d+' instead of '\\d+'</w:t>
      </w:r>
      <w:r>
        <w:br/>
      </w:r>
      <w:r>
        <w:br/>
        <w:t>Always import re mod</w:t>
      </w:r>
      <w:r>
        <w:t>ule:</w:t>
      </w:r>
      <w:r>
        <w:br/>
      </w:r>
      <w:r>
        <w:lastRenderedPageBreak/>
        <w:t xml:space="preserve">    import re</w:t>
      </w:r>
      <w:r>
        <w:br/>
      </w:r>
      <w:r>
        <w:br/>
        <w:t>Compile for performance if reused:</w:t>
      </w:r>
      <w:r>
        <w:br/>
        <w:t xml:space="preserve">    pattern = re.compile(r'\d+')</w:t>
      </w:r>
      <w:r>
        <w:br/>
        <w:t xml:space="preserve">    pattern.findall(text)</w:t>
      </w:r>
      <w:r>
        <w:br/>
      </w:r>
    </w:p>
    <w:sectPr w:rsidR="007D127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7D127B"/>
    <w:rsid w:val="008B316D"/>
    <w:rsid w:val="00A63172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D304DE2"/>
  <w14:defaultImageDpi w14:val="300"/>
  <w15:docId w15:val="{81C61133-5254-442D-94A0-88D889EDF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8B9346C-D294-40F9-ABE2-68A0EF0D6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Mahendran Balasubramaniyan</cp:lastModifiedBy>
  <cp:revision>3</cp:revision>
  <dcterms:created xsi:type="dcterms:W3CDTF">2013-12-23T23:15:00Z</dcterms:created>
  <dcterms:modified xsi:type="dcterms:W3CDTF">2025-11-03T07:00:00Z</dcterms:modified>
  <cp:category/>
</cp:coreProperties>
</file>